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1828800" cy="1828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e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ashish | 1234567890 | hello@gmail.com | www.linkedin/example.com</w:t>
      </w:r>
    </w:p>
    <w:p>
      <w:pPr>
        <w:pStyle w:val="Heading1"/>
      </w:pPr>
      <w:r>
        <w:t>About me</w:t>
      </w:r>
    </w:p>
    <w:p>
      <w:r>
        <w:t>is simply dummy text of the printing and typesetting industry. Lorem Ipsum has been the industry's standard dummy text ever since the 1500s, when an unknown printer took a galley of type and scrambled it to make a type specimen book.</w:t>
      </w:r>
    </w:p>
    <w:p>
      <w:pPr>
        <w:pStyle w:val="Heading1"/>
      </w:pPr>
      <w:r>
        <w:t>Education</w:t>
      </w:r>
    </w:p>
    <w:p>
      <w:r>
        <w:rPr>
          <w:b/>
        </w:rPr>
        <w:t xml:space="preserve">mit </w:t>
      </w:r>
      <w:r>
        <w:rPr>
          <w:i/>
        </w:rPr>
        <w:t>2016-2020</w:t>
        <w:br/>
      </w:r>
      <w:r>
        <w:t>B.tech</w:t>
      </w:r>
    </w:p>
    <w:p>
      <w:pPr>
        <w:pStyle w:val="Heading1"/>
      </w:pPr>
      <w:r>
        <w:t>Work experience</w:t>
      </w:r>
    </w:p>
    <w:p>
      <w:r>
        <w:rPr>
          <w:b/>
        </w:rPr>
        <w:t xml:space="preserve">abcd </w:t>
      </w:r>
      <w:r>
        <w:rPr>
          <w:i/>
        </w:rPr>
        <w:t>22/06/2018-22/07/2018</w:t>
        <w:br/>
      </w:r>
      <w:r>
        <w:t>python developer</w:t>
      </w:r>
    </w:p>
    <w:p>
      <w:r>
        <w:rPr>
          <w:b/>
        </w:rPr>
        <w:t xml:space="preserve">xyz </w:t>
      </w:r>
      <w:r>
        <w:rPr>
          <w:i/>
        </w:rPr>
        <w:t>20/01/2021-20/02/2021</w:t>
        <w:br/>
      </w:r>
      <w:r>
        <w:t>python programmer</w:t>
      </w:r>
    </w:p>
    <w:p>
      <w:pPr>
        <w:pStyle w:val="Heading1"/>
      </w:pPr>
      <w:r>
        <w:t>Skills</w:t>
      </w:r>
    </w:p>
    <w:p>
      <w:pPr>
        <w:pStyle w:val="ListBullet"/>
      </w:pPr>
      <w:r>
        <w:t>python</w:t>
      </w:r>
    </w:p>
    <w:p>
      <w:pPr>
        <w:pStyle w:val="ListBullet"/>
      </w:pPr>
      <w:r>
        <w:t>c programming</w:t>
      </w:r>
    </w:p>
    <w:p>
      <w:pPr>
        <w:pStyle w:val="ListBullet"/>
      </w:pPr>
      <w:r>
        <w:t>cpp</w:t>
      </w:r>
    </w:p>
    <w:p>
      <w:pPr>
        <w:pStyle w:val="ListBullet"/>
      </w:pPr>
      <w:r>
        <w:t>html+css</w:t>
      </w:r>
    </w:p>
    <w:p>
      <w:pPr>
        <w:pStyle w:val="ListBullet"/>
      </w:pPr>
      <w:r>
        <w:t>javascript</w:t>
      </w:r>
    </w:p>
    <w:p>
      <w:r>
        <w:rPr>
          <w:b/>
        </w:rPr>
        <w:t xml:space="preserve">event handler </w:t>
      </w:r>
      <w:r>
        <w:t>araagne the things</w:t>
      </w:r>
    </w:p>
    <w:sectPr w:rsidR="00FC693F" w:rsidRPr="0006063C" w:rsidSect="00034616"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CV generated by python using docx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